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A518" w14:textId="77777777" w:rsidR="00403AA0" w:rsidRDefault="00000000">
      <w:pPr>
        <w:autoSpaceDE w:val="0"/>
        <w:autoSpaceDN w:val="0"/>
        <w:spacing w:after="232" w:line="220" w:lineRule="exact"/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6D02597E" wp14:editId="0E3025E5">
            <wp:simplePos x="0" y="0"/>
            <wp:positionH relativeFrom="page">
              <wp:posOffset>1371600</wp:posOffset>
            </wp:positionH>
            <wp:positionV relativeFrom="page">
              <wp:posOffset>3327400</wp:posOffset>
            </wp:positionV>
            <wp:extent cx="4584700" cy="4279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427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A66641" w14:textId="77777777" w:rsidR="00403AA0" w:rsidRDefault="00000000">
      <w:pPr>
        <w:autoSpaceDE w:val="0"/>
        <w:autoSpaceDN w:val="0"/>
        <w:spacing w:after="0" w:line="472" w:lineRule="exact"/>
        <w:jc w:val="center"/>
      </w:pPr>
      <w:r>
        <w:rPr>
          <w:rFonts w:ascii="Arial,Bold" w:eastAsia="Arial,Bold" w:hAnsi="Arial,Bold"/>
          <w:b/>
          <w:color w:val="000000"/>
          <w:sz w:val="42"/>
        </w:rPr>
        <w:t xml:space="preserve">GEÇİCİ TEMİNAT MEKTUBU </w:t>
      </w:r>
    </w:p>
    <w:p w14:paraId="5EADB1F7" w14:textId="77777777" w:rsidR="00403AA0" w:rsidRDefault="00000000">
      <w:pPr>
        <w:autoSpaceDE w:val="0"/>
        <w:autoSpaceDN w:val="0"/>
        <w:spacing w:before="566" w:after="0" w:line="258" w:lineRule="exact"/>
        <w:ind w:right="1644"/>
        <w:jc w:val="right"/>
      </w:pPr>
      <w:r>
        <w:rPr>
          <w:rFonts w:ascii="Arial,BoldItalic" w:eastAsia="Arial,BoldItalic" w:hAnsi="Arial,BoldItalic"/>
          <w:b/>
          <w:i/>
          <w:color w:val="000000"/>
          <w:sz w:val="23"/>
        </w:rPr>
        <w:t xml:space="preserve">Tarih : </w:t>
      </w:r>
    </w:p>
    <w:p w14:paraId="48912F37" w14:textId="77777777" w:rsidR="00403AA0" w:rsidRDefault="00000000">
      <w:pPr>
        <w:autoSpaceDE w:val="0"/>
        <w:autoSpaceDN w:val="0"/>
        <w:spacing w:before="396" w:after="0" w:line="256" w:lineRule="exact"/>
        <w:ind w:left="320"/>
      </w:pPr>
      <w:r>
        <w:rPr>
          <w:rFonts w:ascii="Arial,BoldItalic" w:eastAsia="Arial,BoldItalic" w:hAnsi="Arial,BoldItalic"/>
          <w:b/>
          <w:i/>
          <w:color w:val="000000"/>
          <w:sz w:val="23"/>
        </w:rPr>
        <w:t xml:space="preserve">Sayı: </w:t>
      </w:r>
    </w:p>
    <w:p w14:paraId="04CD2CB2" w14:textId="0115D8BE" w:rsidR="00403AA0" w:rsidRDefault="00EE0DFC">
      <w:pPr>
        <w:autoSpaceDE w:val="0"/>
        <w:autoSpaceDN w:val="0"/>
        <w:spacing w:before="938" w:after="0" w:line="258" w:lineRule="exact"/>
      </w:pPr>
      <w:proofErr w:type="spellStart"/>
      <w:r>
        <w:rPr>
          <w:rFonts w:ascii="Arial,BoldItalic" w:eastAsia="Arial,BoldItalic" w:hAnsi="Arial,BoldItalic"/>
          <w:b/>
          <w:i/>
          <w:color w:val="000000"/>
          <w:sz w:val="23"/>
        </w:rPr>
        <w:t>Gönyeli-</w:t>
      </w:r>
      <w:proofErr w:type="gramStart"/>
      <w:r>
        <w:rPr>
          <w:rFonts w:ascii="Arial,BoldItalic" w:eastAsia="Arial,BoldItalic" w:hAnsi="Arial,BoldItalic"/>
          <w:b/>
          <w:i/>
          <w:color w:val="000000"/>
          <w:sz w:val="23"/>
        </w:rPr>
        <w:t>Alayköy</w:t>
      </w:r>
      <w:proofErr w:type="spellEnd"/>
      <w:r w:rsidR="00000000">
        <w:rPr>
          <w:rFonts w:ascii="Arial,BoldItalic" w:eastAsia="Arial,BoldItalic" w:hAnsi="Arial,BoldItalic"/>
          <w:b/>
          <w:i/>
          <w:color w:val="000000"/>
          <w:sz w:val="23"/>
        </w:rPr>
        <w:t xml:space="preserve">  </w:t>
      </w:r>
      <w:proofErr w:type="spellStart"/>
      <w:r w:rsidR="00000000">
        <w:rPr>
          <w:rFonts w:ascii="Arial,BoldItalic" w:eastAsia="Arial,BoldItalic" w:hAnsi="Arial,BoldItalic"/>
          <w:b/>
          <w:i/>
          <w:color w:val="000000"/>
          <w:sz w:val="23"/>
        </w:rPr>
        <w:t>Belediyesi</w:t>
      </w:r>
      <w:proofErr w:type="spellEnd"/>
      <w:proofErr w:type="gramEnd"/>
      <w:r w:rsidR="00000000">
        <w:rPr>
          <w:rFonts w:ascii="Arial,BoldItalic" w:eastAsia="Arial,BoldItalic" w:hAnsi="Arial,BoldItalic"/>
          <w:b/>
          <w:i/>
          <w:color w:val="000000"/>
          <w:sz w:val="23"/>
        </w:rPr>
        <w:t xml:space="preserve"> </w:t>
      </w:r>
    </w:p>
    <w:p w14:paraId="4E3868BA" w14:textId="77777777" w:rsidR="00403AA0" w:rsidRDefault="00000000">
      <w:pPr>
        <w:autoSpaceDE w:val="0"/>
        <w:autoSpaceDN w:val="0"/>
        <w:spacing w:before="6" w:after="0" w:line="258" w:lineRule="exact"/>
      </w:pPr>
      <w:r>
        <w:rPr>
          <w:rFonts w:ascii="Arial,BoldItalic" w:eastAsia="Arial,BoldItalic" w:hAnsi="Arial,BoldItalic"/>
          <w:b/>
          <w:i/>
          <w:color w:val="000000"/>
          <w:sz w:val="23"/>
        </w:rPr>
        <w:t xml:space="preserve">İhale Değerlendirme Komisyonu, </w:t>
      </w:r>
    </w:p>
    <w:p w14:paraId="65168D05" w14:textId="7397B5F1" w:rsidR="00403AA0" w:rsidRDefault="00EE0DFC">
      <w:pPr>
        <w:autoSpaceDE w:val="0"/>
        <w:autoSpaceDN w:val="0"/>
        <w:spacing w:before="64" w:after="546" w:line="258" w:lineRule="exact"/>
      </w:pPr>
      <w:proofErr w:type="spellStart"/>
      <w:r>
        <w:rPr>
          <w:rFonts w:ascii="Arial,BoldItalic" w:eastAsia="Arial,BoldItalic" w:hAnsi="Arial,BoldItalic"/>
          <w:b/>
          <w:i/>
          <w:color w:val="000000"/>
          <w:sz w:val="23"/>
        </w:rPr>
        <w:t>Gönyeli</w:t>
      </w:r>
      <w:proofErr w:type="spellEnd"/>
      <w:r w:rsidR="00000000">
        <w:rPr>
          <w:rFonts w:ascii="Arial,BoldItalic" w:eastAsia="Arial,BoldItalic" w:hAnsi="Arial,BoldItalic"/>
          <w:b/>
          <w:i/>
          <w:color w:val="000000"/>
          <w:sz w:val="23"/>
        </w:rPr>
        <w:t xml:space="preserve">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38"/>
        <w:gridCol w:w="2720"/>
        <w:gridCol w:w="1520"/>
        <w:gridCol w:w="780"/>
        <w:gridCol w:w="1840"/>
        <w:gridCol w:w="620"/>
      </w:tblGrid>
      <w:tr w:rsidR="00403AA0" w14:paraId="414E1342" w14:textId="77777777">
        <w:trPr>
          <w:trHeight w:hRule="exact" w:val="360"/>
        </w:trPr>
        <w:tc>
          <w:tcPr>
            <w:tcW w:w="3038" w:type="dxa"/>
            <w:vMerge w:val="restart"/>
            <w:tcMar>
              <w:left w:w="0" w:type="dxa"/>
              <w:right w:w="0" w:type="dxa"/>
            </w:tcMar>
          </w:tcPr>
          <w:p w14:paraId="2D2CF6C6" w14:textId="77777777" w:rsidR="00403AA0" w:rsidRDefault="00000000">
            <w:pPr>
              <w:autoSpaceDE w:val="0"/>
              <w:autoSpaceDN w:val="0"/>
              <w:spacing w:before="60" w:after="0" w:line="233" w:lineRule="auto"/>
            </w:pPr>
            <w:r>
              <w:rPr>
                <w:rFonts w:ascii="Arial" w:eastAsia="Arial" w:hAnsi="Arial"/>
                <w:color w:val="000000"/>
                <w:sz w:val="23"/>
              </w:rPr>
              <w:t xml:space="preserve">İdareniz tarafından, </w:t>
            </w:r>
          </w:p>
        </w:tc>
        <w:tc>
          <w:tcPr>
            <w:tcW w:w="2720" w:type="dxa"/>
            <w:vMerge w:val="restart"/>
            <w:tcMar>
              <w:left w:w="0" w:type="dxa"/>
              <w:right w:w="0" w:type="dxa"/>
            </w:tcMar>
          </w:tcPr>
          <w:p w14:paraId="3103CA5F" w14:textId="77777777" w:rsidR="00403AA0" w:rsidRDefault="00000000">
            <w:pPr>
              <w:autoSpaceDE w:val="0"/>
              <w:autoSpaceDN w:val="0"/>
              <w:spacing w:before="60" w:after="0" w:line="233" w:lineRule="auto"/>
              <w:ind w:right="878"/>
              <w:jc w:val="right"/>
            </w:pPr>
            <w:r>
              <w:rPr>
                <w:rFonts w:ascii="Arial" w:eastAsia="Arial" w:hAnsi="Arial"/>
                <w:color w:val="000000"/>
                <w:sz w:val="23"/>
              </w:rPr>
              <w:t xml:space="preserve">tarih ve 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</w:tcPr>
          <w:p w14:paraId="79775A14" w14:textId="77777777" w:rsidR="00403AA0" w:rsidRDefault="00000000">
            <w:pPr>
              <w:autoSpaceDE w:val="0"/>
              <w:autoSpaceDN w:val="0"/>
              <w:spacing w:before="60" w:after="0" w:line="233" w:lineRule="auto"/>
              <w:ind w:right="128"/>
              <w:jc w:val="right"/>
            </w:pPr>
            <w:r>
              <w:rPr>
                <w:rFonts w:ascii="Arial" w:eastAsia="Arial" w:hAnsi="Arial"/>
                <w:color w:val="000000"/>
                <w:sz w:val="23"/>
              </w:rPr>
              <w:t xml:space="preserve">sayı </w:t>
            </w:r>
          </w:p>
        </w:tc>
        <w:tc>
          <w:tcPr>
            <w:tcW w:w="2620" w:type="dxa"/>
            <w:gridSpan w:val="2"/>
            <w:tcMar>
              <w:left w:w="0" w:type="dxa"/>
              <w:right w:w="0" w:type="dxa"/>
            </w:tcMar>
          </w:tcPr>
          <w:p w14:paraId="72C79A9D" w14:textId="77777777" w:rsidR="00403AA0" w:rsidRDefault="00000000">
            <w:pPr>
              <w:autoSpaceDE w:val="0"/>
              <w:autoSpaceDN w:val="0"/>
              <w:spacing w:before="60" w:after="0" w:line="233" w:lineRule="auto"/>
              <w:jc w:val="center"/>
            </w:pPr>
            <w:r>
              <w:rPr>
                <w:rFonts w:ascii="Arial" w:eastAsia="Arial" w:hAnsi="Arial"/>
                <w:color w:val="000000"/>
                <w:sz w:val="23"/>
              </w:rPr>
              <w:t xml:space="preserve">ile ihalesi   yapılacak 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</w:tcPr>
          <w:p w14:paraId="6E8361DB" w14:textId="77777777" w:rsidR="00403AA0" w:rsidRDefault="00000000">
            <w:pPr>
              <w:autoSpaceDE w:val="0"/>
              <w:autoSpaceDN w:val="0"/>
              <w:spacing w:before="60" w:after="0" w:line="233" w:lineRule="auto"/>
              <w:ind w:left="146"/>
            </w:pPr>
            <w:r>
              <w:rPr>
                <w:rFonts w:ascii="Arial" w:eastAsia="Arial" w:hAnsi="Arial"/>
                <w:color w:val="000000"/>
                <w:sz w:val="23"/>
              </w:rPr>
              <w:t>olan</w:t>
            </w:r>
          </w:p>
        </w:tc>
      </w:tr>
      <w:tr w:rsidR="00403AA0" w14:paraId="0C262D12" w14:textId="77777777">
        <w:trPr>
          <w:trHeight w:hRule="exact" w:val="370"/>
        </w:trPr>
        <w:tc>
          <w:tcPr>
            <w:tcW w:w="1765" w:type="dxa"/>
            <w:vMerge/>
          </w:tcPr>
          <w:p w14:paraId="6B4598D3" w14:textId="77777777" w:rsidR="00403AA0" w:rsidRDefault="00403AA0"/>
        </w:tc>
        <w:tc>
          <w:tcPr>
            <w:tcW w:w="1765" w:type="dxa"/>
            <w:vMerge/>
          </w:tcPr>
          <w:p w14:paraId="6804CC4A" w14:textId="77777777" w:rsidR="00403AA0" w:rsidRDefault="00403AA0"/>
        </w:tc>
        <w:tc>
          <w:tcPr>
            <w:tcW w:w="2300" w:type="dxa"/>
            <w:gridSpan w:val="2"/>
            <w:tcMar>
              <w:left w:w="0" w:type="dxa"/>
              <w:right w:w="0" w:type="dxa"/>
            </w:tcMar>
          </w:tcPr>
          <w:p w14:paraId="1B1E139E" w14:textId="77777777" w:rsidR="00403AA0" w:rsidRDefault="00000000">
            <w:pPr>
              <w:autoSpaceDE w:val="0"/>
              <w:autoSpaceDN w:val="0"/>
              <w:spacing w:before="60" w:after="0" w:line="233" w:lineRule="auto"/>
              <w:ind w:right="76"/>
              <w:jc w:val="right"/>
            </w:pPr>
            <w:r>
              <w:rPr>
                <w:rFonts w:ascii="Arial" w:eastAsia="Arial" w:hAnsi="Arial"/>
                <w:color w:val="000000"/>
                <w:sz w:val="23"/>
              </w:rPr>
              <w:t xml:space="preserve">işine, istekli </w:t>
            </w:r>
          </w:p>
        </w:tc>
        <w:tc>
          <w:tcPr>
            <w:tcW w:w="2460" w:type="dxa"/>
            <w:gridSpan w:val="2"/>
            <w:tcMar>
              <w:left w:w="0" w:type="dxa"/>
              <w:right w:w="0" w:type="dxa"/>
            </w:tcMar>
          </w:tcPr>
          <w:p w14:paraId="6BE35AFB" w14:textId="77777777" w:rsidR="00403AA0" w:rsidRDefault="00000000">
            <w:pPr>
              <w:autoSpaceDE w:val="0"/>
              <w:autoSpaceDN w:val="0"/>
              <w:spacing w:before="60" w:after="0" w:line="233" w:lineRule="auto"/>
              <w:jc w:val="center"/>
            </w:pPr>
            <w:r>
              <w:rPr>
                <w:rFonts w:ascii="Arial" w:eastAsia="Arial" w:hAnsi="Arial"/>
                <w:color w:val="000000"/>
                <w:w w:val="102"/>
              </w:rPr>
              <w:t>sıfatıyla  katılacak</w:t>
            </w:r>
            <w:r>
              <w:rPr>
                <w:rFonts w:ascii="Arial" w:eastAsia="Arial" w:hAnsi="Arial"/>
                <w:color w:val="000000"/>
                <w:sz w:val="23"/>
              </w:rPr>
              <w:t xml:space="preserve"> olan</w:t>
            </w:r>
          </w:p>
        </w:tc>
      </w:tr>
    </w:tbl>
    <w:p w14:paraId="2F9BD5F2" w14:textId="77777777" w:rsidR="00403AA0" w:rsidRDefault="00000000">
      <w:pPr>
        <w:autoSpaceDE w:val="0"/>
        <w:autoSpaceDN w:val="0"/>
        <w:spacing w:before="52" w:after="0" w:line="233" w:lineRule="auto"/>
        <w:ind w:right="110"/>
        <w:jc w:val="right"/>
      </w:pPr>
      <w:r>
        <w:rPr>
          <w:rFonts w:ascii="Arial" w:eastAsia="Arial" w:hAnsi="Arial"/>
          <w:color w:val="000000"/>
          <w:sz w:val="23"/>
        </w:rPr>
        <w:t>’nın bu ihale ile ilgili Yasa, Tüzük ve</w:t>
      </w:r>
    </w:p>
    <w:p w14:paraId="086B668E" w14:textId="77777777" w:rsidR="00403AA0" w:rsidRDefault="00000000">
      <w:pPr>
        <w:tabs>
          <w:tab w:val="left" w:pos="2660"/>
          <w:tab w:val="left" w:pos="7860"/>
        </w:tabs>
        <w:autoSpaceDE w:val="0"/>
        <w:autoSpaceDN w:val="0"/>
        <w:spacing w:before="114" w:after="0" w:line="233" w:lineRule="auto"/>
      </w:pPr>
      <w:r>
        <w:rPr>
          <w:rFonts w:ascii="Arial" w:eastAsia="Arial" w:hAnsi="Arial"/>
          <w:color w:val="000000"/>
          <w:sz w:val="23"/>
        </w:rPr>
        <w:t xml:space="preserve">Şartname  hükümlerini </w:t>
      </w:r>
      <w:r>
        <w:tab/>
      </w:r>
      <w:r>
        <w:rPr>
          <w:rFonts w:ascii="Arial" w:eastAsia="Arial" w:hAnsi="Arial"/>
          <w:color w:val="000000"/>
          <w:sz w:val="23"/>
        </w:rPr>
        <w:t xml:space="preserve">yerine  getirmek  üzere  vermek  zorunda  olduğu </w:t>
      </w:r>
      <w:r>
        <w:tab/>
      </w:r>
      <w:r>
        <w:rPr>
          <w:rFonts w:ascii="Arial" w:eastAsia="Arial" w:hAnsi="Arial"/>
          <w:color w:val="000000"/>
          <w:sz w:val="23"/>
        </w:rPr>
        <w:t>geçici  teminat  tutarı olan</w:t>
      </w:r>
    </w:p>
    <w:p w14:paraId="1B4A0D8F" w14:textId="77777777" w:rsidR="00403AA0" w:rsidRDefault="00000000">
      <w:pPr>
        <w:tabs>
          <w:tab w:val="left" w:pos="7044"/>
          <w:tab w:val="left" w:pos="8422"/>
          <w:tab w:val="left" w:pos="9808"/>
        </w:tabs>
        <w:autoSpaceDE w:val="0"/>
        <w:autoSpaceDN w:val="0"/>
        <w:spacing w:before="88" w:after="0" w:line="262" w:lineRule="exact"/>
        <w:ind w:left="1598"/>
      </w:pPr>
      <w:r>
        <w:rPr>
          <w:rFonts w:ascii="Arial,Bold" w:eastAsia="Arial,Bold" w:hAnsi="Arial,Bold"/>
          <w:b/>
          <w:color w:val="000000"/>
          <w:sz w:val="23"/>
        </w:rPr>
        <w:t xml:space="preserve">TL </w:t>
      </w:r>
      <w:r>
        <w:tab/>
      </w:r>
      <w:r>
        <w:rPr>
          <w:rFonts w:ascii="Arial" w:eastAsia="Arial" w:hAnsi="Arial"/>
          <w:color w:val="000000"/>
          <w:w w:val="102"/>
        </w:rPr>
        <w:t xml:space="preserve">Bankamız </w:t>
      </w:r>
      <w:r>
        <w:tab/>
      </w:r>
      <w:r>
        <w:rPr>
          <w:rFonts w:ascii="Arial" w:eastAsia="Arial" w:hAnsi="Arial"/>
          <w:color w:val="000000"/>
          <w:sz w:val="23"/>
        </w:rPr>
        <w:t xml:space="preserve">tarafından </w:t>
      </w:r>
      <w:r>
        <w:tab/>
      </w:r>
      <w:r>
        <w:rPr>
          <w:rFonts w:ascii="Arial" w:eastAsia="Arial" w:hAnsi="Arial"/>
          <w:color w:val="000000"/>
          <w:w w:val="102"/>
        </w:rPr>
        <w:t>garanti</w:t>
      </w:r>
    </w:p>
    <w:p w14:paraId="02F6F4BB" w14:textId="77777777" w:rsidR="00403AA0" w:rsidRDefault="00000000">
      <w:pPr>
        <w:autoSpaceDE w:val="0"/>
        <w:autoSpaceDN w:val="0"/>
        <w:spacing w:before="64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ettirildiğinden, ihalenin adı geçene kaldığı, usulüne uygun olarak bildirildiği ve kesin teminat vermesi </w:t>
      </w:r>
    </w:p>
    <w:p w14:paraId="57174BE0" w14:textId="77777777" w:rsidR="00403AA0" w:rsidRDefault="00000000">
      <w:pPr>
        <w:autoSpaceDE w:val="0"/>
        <w:autoSpaceDN w:val="0"/>
        <w:spacing w:before="104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ve/veya sözleşme yapması istenildiği halde, kesin teminat vermediği ve/veya sözleşme yapmadığı ve </w:t>
      </w:r>
    </w:p>
    <w:p w14:paraId="33C6B515" w14:textId="77777777" w:rsidR="00403AA0" w:rsidRDefault="00000000">
      <w:pPr>
        <w:autoSpaceDE w:val="0"/>
        <w:autoSpaceDN w:val="0"/>
        <w:spacing w:before="104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ilgili Yasa ile işe ait şartname hükümlerine uygun hareket etmediği takdirde, protesto çekmeye, hüküm </w:t>
      </w:r>
    </w:p>
    <w:p w14:paraId="691DB5E7" w14:textId="77777777" w:rsidR="00403AA0" w:rsidRDefault="00000000">
      <w:pPr>
        <w:autoSpaceDE w:val="0"/>
        <w:autoSpaceDN w:val="0"/>
        <w:spacing w:before="102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ve adı geçenin iznini almaya gerek kalmaksızın, adı geçen ile idareniz arasında ortaya çıkacak </w:t>
      </w:r>
    </w:p>
    <w:p w14:paraId="33D83F80" w14:textId="77777777" w:rsidR="00403AA0" w:rsidRDefault="00000000">
      <w:pPr>
        <w:autoSpaceDE w:val="0"/>
        <w:autoSpaceDN w:val="0"/>
        <w:spacing w:before="98" w:after="0" w:line="233" w:lineRule="auto"/>
      </w:pPr>
      <w:r>
        <w:rPr>
          <w:rFonts w:ascii="Arial" w:eastAsia="Arial" w:hAnsi="Arial"/>
          <w:color w:val="000000"/>
          <w:sz w:val="23"/>
        </w:rPr>
        <w:t xml:space="preserve">herhangi bir uyuşmazlık ve bunun akıbet ve yasal sonuçları nazarı itibara alınmaksızın, yukarıda yazılı </w:t>
      </w:r>
    </w:p>
    <w:p w14:paraId="0A08F083" w14:textId="77777777" w:rsidR="00403AA0" w:rsidRDefault="00000000">
      <w:pPr>
        <w:tabs>
          <w:tab w:val="left" w:pos="3984"/>
        </w:tabs>
        <w:autoSpaceDE w:val="0"/>
        <w:autoSpaceDN w:val="0"/>
        <w:spacing w:before="152" w:after="0" w:line="233" w:lineRule="auto"/>
      </w:pPr>
      <w:r>
        <w:rPr>
          <w:rFonts w:ascii="Arial" w:eastAsia="Arial" w:hAnsi="Arial"/>
          <w:color w:val="000000"/>
          <w:sz w:val="23"/>
        </w:rPr>
        <w:t xml:space="preserve">tutarı  ilk  yazılı  talebiniz  üzerine </w:t>
      </w:r>
      <w:r>
        <w:tab/>
      </w:r>
      <w:r>
        <w:rPr>
          <w:rFonts w:ascii="Arial" w:eastAsia="Arial" w:hAnsi="Arial"/>
          <w:color w:val="000000"/>
          <w:sz w:val="23"/>
        </w:rPr>
        <w:t>derhal  ve  gecikmeksizin  idarenize  veya  emrinize  nakden  ve</w:t>
      </w:r>
    </w:p>
    <w:p w14:paraId="13FF915B" w14:textId="77777777" w:rsidR="00403AA0" w:rsidRDefault="00000000">
      <w:pPr>
        <w:tabs>
          <w:tab w:val="left" w:pos="3884"/>
        </w:tabs>
        <w:autoSpaceDE w:val="0"/>
        <w:autoSpaceDN w:val="0"/>
        <w:spacing w:before="104" w:after="0" w:line="233" w:lineRule="auto"/>
      </w:pPr>
      <w:r>
        <w:rPr>
          <w:rFonts w:ascii="Arial" w:eastAsia="Arial" w:hAnsi="Arial"/>
          <w:color w:val="000000"/>
          <w:sz w:val="23"/>
        </w:rPr>
        <w:t xml:space="preserve">tamamen  ve  talep  tarihinden </w:t>
      </w:r>
      <w:r>
        <w:tab/>
      </w:r>
      <w:r>
        <w:rPr>
          <w:rFonts w:ascii="Arial" w:eastAsia="Arial" w:hAnsi="Arial"/>
          <w:color w:val="000000"/>
          <w:sz w:val="23"/>
        </w:rPr>
        <w:t>ödeme  tarihine  kadar  geçen  günlere  ait  yasal  faiziyle  birlikte</w:t>
      </w:r>
    </w:p>
    <w:p w14:paraId="4E7819A3" w14:textId="77777777" w:rsidR="00403AA0" w:rsidRDefault="00000000">
      <w:pPr>
        <w:autoSpaceDE w:val="0"/>
        <w:autoSpaceDN w:val="0"/>
        <w:spacing w:before="66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ödeyeceğimizi, Bankanın imza atmaya yetkili temsilcisi ve sorumlusu sıfatıyla ve Banka ad ve </w:t>
      </w:r>
    </w:p>
    <w:p w14:paraId="707C6A4A" w14:textId="77777777" w:rsidR="00403AA0" w:rsidRDefault="00000000">
      <w:pPr>
        <w:autoSpaceDE w:val="0"/>
        <w:autoSpaceDN w:val="0"/>
        <w:spacing w:before="132" w:after="0" w:line="233" w:lineRule="auto"/>
      </w:pPr>
      <w:r>
        <w:rPr>
          <w:rFonts w:ascii="Arial" w:eastAsia="Arial" w:hAnsi="Arial"/>
          <w:color w:val="000000"/>
          <w:sz w:val="23"/>
        </w:rPr>
        <w:t xml:space="preserve">hesabına taahhüt ve beyan ederiz. </w:t>
      </w:r>
    </w:p>
    <w:p w14:paraId="70067E2F" w14:textId="77777777" w:rsidR="00403AA0" w:rsidRDefault="00000000">
      <w:pPr>
        <w:tabs>
          <w:tab w:val="left" w:pos="5828"/>
        </w:tabs>
        <w:autoSpaceDE w:val="0"/>
        <w:autoSpaceDN w:val="0"/>
        <w:spacing w:before="164" w:after="0" w:line="233" w:lineRule="auto"/>
      </w:pPr>
      <w:r>
        <w:rPr>
          <w:rFonts w:ascii="Arial" w:eastAsia="Arial" w:hAnsi="Arial"/>
          <w:color w:val="000000"/>
          <w:sz w:val="23"/>
        </w:rPr>
        <w:t xml:space="preserve">Bu  mektup  tutarı  da  dahil  olmak  üzere  Şubemizce </w:t>
      </w:r>
      <w:r>
        <w:tab/>
      </w:r>
      <w:r>
        <w:rPr>
          <w:rFonts w:ascii="Arial" w:eastAsia="Arial" w:hAnsi="Arial"/>
          <w:color w:val="000000"/>
          <w:sz w:val="23"/>
        </w:rPr>
        <w:t>verilmiş  ve  halen  geçerli  olan  geçici,  kesin</w:t>
      </w:r>
    </w:p>
    <w:p w14:paraId="4423C118" w14:textId="77777777" w:rsidR="00403AA0" w:rsidRDefault="00000000">
      <w:pPr>
        <w:tabs>
          <w:tab w:val="left" w:pos="6366"/>
        </w:tabs>
        <w:autoSpaceDE w:val="0"/>
        <w:autoSpaceDN w:val="0"/>
        <w:spacing w:before="98" w:after="0" w:line="256" w:lineRule="exact"/>
      </w:pPr>
      <w:r>
        <w:rPr>
          <w:rFonts w:ascii="Arial" w:eastAsia="Arial" w:hAnsi="Arial"/>
          <w:color w:val="000000"/>
          <w:sz w:val="23"/>
        </w:rPr>
        <w:t xml:space="preserve">ve  avans  teminat  mektupları  toplamı  </w:t>
      </w:r>
      <w:r>
        <w:rPr>
          <w:rFonts w:ascii="Arial,Bold" w:eastAsia="Arial,Bold" w:hAnsi="Arial,Bold"/>
          <w:b/>
          <w:color w:val="000000"/>
          <w:sz w:val="23"/>
        </w:rPr>
        <w:t xml:space="preserve">: TL. </w:t>
      </w:r>
    </w:p>
    <w:p w14:paraId="2AB37E7A" w14:textId="77777777" w:rsidR="00403AA0" w:rsidRDefault="00000000">
      <w:pPr>
        <w:tabs>
          <w:tab w:val="left" w:pos="4364"/>
          <w:tab w:val="left" w:pos="7278"/>
          <w:tab w:val="left" w:pos="9104"/>
        </w:tabs>
        <w:autoSpaceDE w:val="0"/>
        <w:autoSpaceDN w:val="0"/>
        <w:spacing w:before="150" w:after="0" w:line="262" w:lineRule="exact"/>
      </w:pPr>
      <w:r>
        <w:rPr>
          <w:rFonts w:ascii="Arial" w:eastAsia="Arial" w:hAnsi="Arial"/>
          <w:color w:val="000000"/>
          <w:sz w:val="23"/>
        </w:rPr>
        <w:t xml:space="preserve">Bu  teminat  mektubunun  süresi, </w:t>
      </w:r>
      <w:r>
        <w:tab/>
      </w:r>
      <w:r>
        <w:rPr>
          <w:rFonts w:ascii="Arial" w:eastAsia="Arial" w:hAnsi="Arial"/>
          <w:color w:val="000000"/>
          <w:sz w:val="23"/>
        </w:rPr>
        <w:t xml:space="preserve">gün olup, </w:t>
      </w:r>
      <w:r>
        <w:tab/>
      </w:r>
      <w:r>
        <w:rPr>
          <w:rFonts w:ascii="Arial,Bold" w:eastAsia="Arial,Bold" w:hAnsi="Arial,Bold"/>
          <w:b/>
          <w:color w:val="000000"/>
          <w:sz w:val="23"/>
        </w:rPr>
        <w:t xml:space="preserve">- </w:t>
      </w:r>
      <w:r>
        <w:tab/>
      </w:r>
      <w:r>
        <w:rPr>
          <w:rFonts w:ascii="Arial" w:eastAsia="Arial" w:hAnsi="Arial"/>
          <w:color w:val="000000"/>
          <w:sz w:val="23"/>
        </w:rPr>
        <w:t>vade  tarihleri</w:t>
      </w:r>
    </w:p>
    <w:p w14:paraId="4307D01C" w14:textId="77777777" w:rsidR="00403AA0" w:rsidRDefault="00000000">
      <w:pPr>
        <w:autoSpaceDE w:val="0"/>
        <w:autoSpaceDN w:val="0"/>
        <w:spacing w:before="66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süresince geçerlidir. Ancak, vade bitiş tarihi resmi tatil gününe rastlarsa, vade bitiş tarihi, tatil gününü </w:t>
      </w:r>
    </w:p>
    <w:p w14:paraId="1DC78815" w14:textId="77777777" w:rsidR="00403AA0" w:rsidRDefault="00000000">
      <w:pPr>
        <w:autoSpaceDE w:val="0"/>
        <w:autoSpaceDN w:val="0"/>
        <w:spacing w:before="122" w:after="0" w:line="233" w:lineRule="auto"/>
        <w:jc w:val="center"/>
      </w:pPr>
      <w:r>
        <w:rPr>
          <w:rFonts w:ascii="Arial" w:eastAsia="Arial" w:hAnsi="Arial"/>
          <w:color w:val="000000"/>
          <w:sz w:val="23"/>
        </w:rPr>
        <w:t xml:space="preserve">izleyen ilk iş günü olur. Vade bitiş tarihine kadar elimize geçecek şekilde tarafınızdan yazılı tazmin </w:t>
      </w:r>
    </w:p>
    <w:p w14:paraId="0ABC532A" w14:textId="77777777" w:rsidR="00403AA0" w:rsidRDefault="00000000">
      <w:pPr>
        <w:autoSpaceDE w:val="0"/>
        <w:autoSpaceDN w:val="0"/>
        <w:spacing w:before="122" w:after="0" w:line="233" w:lineRule="auto"/>
      </w:pPr>
      <w:r>
        <w:rPr>
          <w:rFonts w:ascii="Arial" w:eastAsia="Arial" w:hAnsi="Arial"/>
          <w:color w:val="000000"/>
          <w:sz w:val="23"/>
        </w:rPr>
        <w:t xml:space="preserve">talebinde bulunulmadığı takdirde hükümsüz olacaktır. </w:t>
      </w:r>
    </w:p>
    <w:p w14:paraId="75CF3B4F" w14:textId="77777777" w:rsidR="00403AA0" w:rsidRDefault="00000000">
      <w:pPr>
        <w:autoSpaceDE w:val="0"/>
        <w:autoSpaceDN w:val="0"/>
        <w:spacing w:before="814" w:after="0" w:line="258" w:lineRule="exact"/>
        <w:ind w:right="242"/>
        <w:jc w:val="right"/>
      </w:pPr>
      <w:r>
        <w:rPr>
          <w:rFonts w:ascii="Arial,BoldItalic" w:eastAsia="Arial,BoldItalic" w:hAnsi="Arial,BoldItalic"/>
          <w:b/>
          <w:i/>
          <w:color w:val="000000"/>
          <w:sz w:val="23"/>
        </w:rPr>
        <w:t xml:space="preserve">Bankası </w:t>
      </w:r>
    </w:p>
    <w:p w14:paraId="2A2349B9" w14:textId="77777777" w:rsidR="00403AA0" w:rsidRDefault="00000000">
      <w:pPr>
        <w:autoSpaceDE w:val="0"/>
        <w:autoSpaceDN w:val="0"/>
        <w:spacing w:before="156" w:after="0" w:line="256" w:lineRule="exact"/>
        <w:ind w:right="370"/>
        <w:jc w:val="right"/>
      </w:pPr>
      <w:r>
        <w:rPr>
          <w:rFonts w:ascii="Arial,BoldItalic" w:eastAsia="Arial,BoldItalic" w:hAnsi="Arial,BoldItalic"/>
          <w:b/>
          <w:i/>
          <w:color w:val="000000"/>
          <w:sz w:val="23"/>
        </w:rPr>
        <w:t xml:space="preserve">Şubesi </w:t>
      </w:r>
    </w:p>
    <w:p w14:paraId="26D01A25" w14:textId="77777777" w:rsidR="00403AA0" w:rsidRDefault="00000000">
      <w:pPr>
        <w:autoSpaceDE w:val="0"/>
        <w:autoSpaceDN w:val="0"/>
        <w:spacing w:before="258" w:after="0" w:line="233" w:lineRule="auto"/>
        <w:ind w:right="2940"/>
        <w:jc w:val="right"/>
      </w:pPr>
      <w:r>
        <w:rPr>
          <w:rFonts w:ascii="Arial" w:eastAsia="Arial" w:hAnsi="Arial"/>
          <w:color w:val="000000"/>
          <w:w w:val="101"/>
          <w:sz w:val="19"/>
        </w:rPr>
        <w:t xml:space="preserve">( Mühür ) </w:t>
      </w:r>
    </w:p>
    <w:p w14:paraId="1887D26A" w14:textId="77777777" w:rsidR="00403AA0" w:rsidRDefault="00000000">
      <w:pPr>
        <w:autoSpaceDE w:val="0"/>
        <w:autoSpaceDN w:val="0"/>
        <w:spacing w:before="250" w:after="0" w:line="258" w:lineRule="exact"/>
      </w:pPr>
      <w:r>
        <w:rPr>
          <w:rFonts w:ascii="Arial,Bold" w:eastAsia="Arial,Bold" w:hAnsi="Arial,Bold"/>
          <w:b/>
          <w:color w:val="000000"/>
          <w:sz w:val="23"/>
          <w:u w:val="single"/>
        </w:rPr>
        <w:t>Banka Yetkilisi / Yetkililerinin</w:t>
      </w:r>
    </w:p>
    <w:p w14:paraId="2D9FDF3C" w14:textId="77777777" w:rsidR="00403AA0" w:rsidRDefault="00000000">
      <w:pPr>
        <w:tabs>
          <w:tab w:val="left" w:pos="1680"/>
        </w:tabs>
        <w:autoSpaceDE w:val="0"/>
        <w:autoSpaceDN w:val="0"/>
        <w:spacing w:before="310" w:after="0" w:line="256" w:lineRule="exact"/>
      </w:pPr>
      <w:r>
        <w:rPr>
          <w:rFonts w:ascii="Arial,Bold" w:eastAsia="Arial,Bold" w:hAnsi="Arial,Bold"/>
          <w:b/>
          <w:color w:val="000000"/>
          <w:sz w:val="23"/>
        </w:rPr>
        <w:t>İmzası</w:t>
      </w:r>
      <w:r>
        <w:tab/>
      </w:r>
      <w:r>
        <w:rPr>
          <w:rFonts w:ascii="Arial,Bold" w:eastAsia="Arial,Bold" w:hAnsi="Arial,Bold"/>
          <w:b/>
          <w:color w:val="000000"/>
          <w:sz w:val="23"/>
        </w:rPr>
        <w:t xml:space="preserve">: </w:t>
      </w:r>
    </w:p>
    <w:p w14:paraId="6943D983" w14:textId="77777777" w:rsidR="00403AA0" w:rsidRDefault="00000000">
      <w:pPr>
        <w:tabs>
          <w:tab w:val="left" w:pos="1680"/>
        </w:tabs>
        <w:autoSpaceDE w:val="0"/>
        <w:autoSpaceDN w:val="0"/>
        <w:spacing w:before="162" w:after="0" w:line="256" w:lineRule="exact"/>
      </w:pPr>
      <w:r>
        <w:rPr>
          <w:rFonts w:ascii="Arial,Bold" w:eastAsia="Arial,Bold" w:hAnsi="Arial,Bold"/>
          <w:b/>
          <w:color w:val="000000"/>
          <w:sz w:val="23"/>
        </w:rPr>
        <w:t>Adı – Soyadı</w:t>
      </w:r>
      <w:r>
        <w:tab/>
      </w:r>
      <w:r>
        <w:rPr>
          <w:rFonts w:ascii="Arial,Bold" w:eastAsia="Arial,Bold" w:hAnsi="Arial,Bold"/>
          <w:b/>
          <w:color w:val="000000"/>
          <w:sz w:val="23"/>
        </w:rPr>
        <w:t xml:space="preserve">: </w:t>
      </w:r>
    </w:p>
    <w:p w14:paraId="6AFC52D3" w14:textId="77777777" w:rsidR="00403AA0" w:rsidRDefault="00000000">
      <w:pPr>
        <w:tabs>
          <w:tab w:val="left" w:pos="1680"/>
        </w:tabs>
        <w:autoSpaceDE w:val="0"/>
        <w:autoSpaceDN w:val="0"/>
        <w:spacing w:before="156" w:after="0" w:line="258" w:lineRule="exact"/>
      </w:pPr>
      <w:r>
        <w:rPr>
          <w:rFonts w:ascii="Arial,Bold" w:eastAsia="Arial,Bold" w:hAnsi="Arial,Bold"/>
          <w:b/>
          <w:color w:val="000000"/>
          <w:sz w:val="23"/>
        </w:rPr>
        <w:t>Ünvanı</w:t>
      </w:r>
      <w:r>
        <w:tab/>
      </w:r>
      <w:r>
        <w:rPr>
          <w:rFonts w:ascii="Arial,Bold" w:eastAsia="Arial,Bold" w:hAnsi="Arial,Bold"/>
          <w:b/>
          <w:color w:val="000000"/>
          <w:sz w:val="23"/>
        </w:rPr>
        <w:t xml:space="preserve">: </w:t>
      </w:r>
    </w:p>
    <w:sectPr w:rsidR="00403AA0" w:rsidSect="00034616">
      <w:pgSz w:w="11899" w:h="16838"/>
      <w:pgMar w:top="452" w:right="608" w:bottom="262" w:left="7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roman"/>
    <w:notTrueType/>
    <w:pitch w:val="default"/>
  </w:font>
  <w:font w:name="Arial,BoldItalic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6310836">
    <w:abstractNumId w:val="8"/>
  </w:num>
  <w:num w:numId="2" w16cid:durableId="1176185556">
    <w:abstractNumId w:val="6"/>
  </w:num>
  <w:num w:numId="3" w16cid:durableId="2043363521">
    <w:abstractNumId w:val="5"/>
  </w:num>
  <w:num w:numId="4" w16cid:durableId="2088306877">
    <w:abstractNumId w:val="4"/>
  </w:num>
  <w:num w:numId="5" w16cid:durableId="2002195634">
    <w:abstractNumId w:val="7"/>
  </w:num>
  <w:num w:numId="6" w16cid:durableId="1512144789">
    <w:abstractNumId w:val="3"/>
  </w:num>
  <w:num w:numId="7" w16cid:durableId="1356618221">
    <w:abstractNumId w:val="2"/>
  </w:num>
  <w:num w:numId="8" w16cid:durableId="467824954">
    <w:abstractNumId w:val="1"/>
  </w:num>
  <w:num w:numId="9" w16cid:durableId="62373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3AA0"/>
    <w:rsid w:val="005B50E2"/>
    <w:rsid w:val="00AA1D8D"/>
    <w:rsid w:val="00B47730"/>
    <w:rsid w:val="00CB0664"/>
    <w:rsid w:val="00EE0D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6E9A24"/>
  <w14:defaultImageDpi w14:val="300"/>
  <w15:docId w15:val="{A8B0AB83-F797-42B7-AD3B-D7F32403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al65093@utad.eu</cp:lastModifiedBy>
  <cp:revision>2</cp:revision>
  <dcterms:created xsi:type="dcterms:W3CDTF">2013-12-23T23:15:00Z</dcterms:created>
  <dcterms:modified xsi:type="dcterms:W3CDTF">2025-04-24T21:13:00Z</dcterms:modified>
  <cp:category/>
</cp:coreProperties>
</file>